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/ Gang / Treppenhaus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9914597" name="229fab20-d899-11ef-a3ef-ab0ba92a6d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081070" name="229fab20-d899-11ef-a3ef-ab0ba92a6d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5546574" name="9187d990-d899-11ef-bc34-bf7220c4c0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523430" name="9187d990-d899-11ef-bc34-bf7220c4c00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783320" name="ac077320-d899-11ef-8984-415e882269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7564" name="ac077320-d899-11ef-8984-415e8822692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7049745" name="d23d3fc0-d899-11ef-9e15-ed811d7d3a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530427" name="d23d3fc0-d899-11ef-9e15-ed811d7d3ae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JG. 2021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Alle Schlafzimmer / Gang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0546065" name="f2b70010-d899-11ef-ae8c-fb7ad00b4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072047" name="f2b70010-d899-11ef-ae8c-fb7ad00b4f1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Bauherr selber erstellt mit Sand, Kalk , Zement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849456" name="3c4df580-d89a-11ef-99c1-7f64da6c14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433795" name="3c4df580-d89a-11ef-99c1-7f64da6c147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JG. 2013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1224239" name="68de3150-d89a-11ef-9093-eb59b557a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454547" name="68de3150-d89a-11ef-9093-eb59b557a01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Gem. Cheminée Bauer kein Asbest verwendet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9652691" name="89880250-d89a-11ef-a0c4-871b1c946f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654873" name="89880250-d89a-11ef-a0c4-871b1c946ff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2013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4721530" name="a1b74340-d89a-11ef-bc82-990d40854d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417949" name="a1b74340-d89a-11ef-bc82-990d40854d3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Bauherr selber erstellt mit Sand, Kalk , Zement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2298988" name="0210a330-d89b-11ef-83d4-c70c99c5e4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057537" name="0210a330-d89b-11ef-83d4-c70c99c5e49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Boden/ Wand / Decke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4374192" name="39588dd0-d89b-11ef-a7e7-71ecaaa14f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689127" name="39588dd0-d89b-11ef-a7e7-71ecaaa14ff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2014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1529181" name="ccc185e0-d89b-11ef-9199-d32e9ce0f3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440226" name="ccc185e0-d89b-11ef-9199-d32e9ce0f35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2581758" name="7585f380-d89e-11ef-aae8-11550dffe0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087141" name="7585f380-d89e-11ef-aae8-11550dffe06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8871735" name="45cb19c0-d8a0-11ef-82c5-0d037e898f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429474" name="45cb19c0-d8a0-11ef-82c5-0d037e898ff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2015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6489610" name="60b84230-d8a0-11ef-a918-73d25d896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954451" name="60b84230-d8a0-11ef-a918-73d25d8960f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2015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Anbau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Alle Räume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4158110" name="96c059d0-d8a0-11ef-b4fe-13941c9ccd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023580" name="96c059d0-d8a0-11ef-b4fe-13941c9ccd2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2017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6395309" name="b0453fb0-d8a0-11ef-8724-e9a3a5fe44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872253" name="b0453fb0-d8a0-11ef-8724-e9a3a5fe44a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Bauherr selber erstellt mit Sand, Kalk , Zement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9184840" name="30ae2510-d8a4-11ef-9f32-97d7a7610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31392" name="30ae2510-d8a4-11ef-9f32-97d7a7610ca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3849790" name="4463c4c0-d8a4-11ef-b3f5-73f906262b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669738" name="4463c4c0-d8a4-11ef-b3f5-73f906262b9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6364836" name="b70c5690-d8a4-11ef-ae91-a5ad2df98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377096" name="b70c5690-d8a4-11ef-ae91-a5ad2df98b6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2002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1328905" name="d411b0a0-d8a4-11ef-8006-f1c16c0782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401702" name="d411b0a0-d8a4-11ef-8006-f1c16c07821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9882135" name="fa536420-d8a4-11ef-a231-5b39d5edc0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387859" name="fa536420-d8a4-11ef-a231-5b39d5edc03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Keine Belastungen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Luftschutz 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5876959" name="141468a0-d8a5-11ef-bcd7-61ba4887af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04459" name="141468a0-d8a5-11ef-bcd7-61ba4887afd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Keine Belastungen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5415777" name="44178410-d8a5-11ef-99d5-910587a55f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537312" name="44178410-d8a5-11ef-99d5-910587a55f5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Keine Belastungen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535175" name="417d5bc0-d8a6-11ef-9ad4-698f238245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571179" name="417d5bc0-d8a6-11ef-9ad4-698f2382455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DG/ 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756958" name="831b9b50-d8a6-11ef-9ce0-25aba0051f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61704" name="831b9b50-d8a6-11ef-9ce0-25aba0051f8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Vor Ort vom Maurer  erstellt mit Sand, Kalk , Zement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3239122" name="3b592250-d8a7-11ef-ad9d-47ac876e77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022333" name="3b592250-d8a7-11ef-ad9d-47ac876e77f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476393" name="b86f9380-e920-11ef-b165-c509a53e5d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702423" name="b86f9380-e920-11ef-b165-c509a53e5d7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3596300" name="f6bc5e20-e920-11ef-8699-f5e3c3f66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516385" name="f6bc5e20-e920-11ef-8699-f5e3c3f6671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DG/ 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0654875" name="c691c0b0-e924-11ef-a8c7-75110dda9e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938089" name="c691c0b0-e924-11ef-a8c7-75110dda9e5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6280463" name="d0d657d0-e923-11ef-9af9-afe54fd91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119794" name="d0d657d0-e923-11ef-9af9-afe54fd91d0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6091185" name="48c0d960-e923-11ef-a778-874d8c7acd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872606" name="48c0d960-e923-11ef-a778-874d8c7acd7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4400689" name="dc7bde80-e922-11ef-a5d6-5586261fc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82599" name="dc7bde80-e922-11ef-a5d6-5586261fc11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399499" name="af33eb70-e922-11ef-a9c7-f1e94e479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962009" name="af33eb70-e922-11ef-a9c7-f1e94e47996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Haldenweg 10, 8322 Russikon</w:t>
          </w:r>
        </w:p>
        <w:p>
          <w:pPr>
            <w:spacing w:before="0" w:after="0"/>
          </w:pPr>
          <w:r>
            <w:t>133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